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38119E" w14:textId="628D60B4" w:rsidR="001C5550" w:rsidRDefault="007F14B6">
      <w:pPr>
        <w:jc w:val="center"/>
      </w:pPr>
      <w:r>
        <w:rPr>
          <w:b/>
          <w:sz w:val="36"/>
        </w:rPr>
        <w:t>ACADEMIC TRANSCRIPT</w:t>
      </w:r>
      <w:r>
        <w:rPr>
          <w:b/>
          <w:sz w:val="36"/>
        </w:rPr>
        <w:br/>
      </w:r>
    </w:p>
    <w:p w14:paraId="69088674" w14:textId="77777777" w:rsidR="001C5550" w:rsidRDefault="007F14B6">
      <w:r>
        <w:t>Student Name: MR. JESVAR AHAMED</w:t>
      </w:r>
    </w:p>
    <w:p w14:paraId="071B08DB" w14:textId="77777777" w:rsidR="001C5550" w:rsidRDefault="007F14B6">
      <w:r>
        <w:t>Program: Graphic Design Certificate Program</w:t>
      </w:r>
    </w:p>
    <w:p w14:paraId="332F5E93" w14:textId="77777777" w:rsidR="001C5550" w:rsidRDefault="007F14B6">
      <w:r>
        <w:t>Certificate: Certificate in Graphic Design</w:t>
      </w:r>
    </w:p>
    <w:p w14:paraId="61AEB1CE" w14:textId="71D96127" w:rsidR="007F14B6" w:rsidRDefault="007F14B6">
      <w:r>
        <w:t>Certificate No: E141</w:t>
      </w:r>
      <w:r>
        <w:br/>
      </w:r>
    </w:p>
    <w:tbl>
      <w:tblPr>
        <w:tblW w:w="882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3"/>
        <w:gridCol w:w="5858"/>
        <w:gridCol w:w="1358"/>
      </w:tblGrid>
      <w:tr w:rsidR="007F14B6" w:rsidRPr="007F14B6" w14:paraId="4BB62541" w14:textId="77777777" w:rsidTr="007F14B6">
        <w:trPr>
          <w:trHeight w:val="312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516136E" w14:textId="77777777" w:rsidR="007F14B6" w:rsidRPr="007F14B6" w:rsidRDefault="007F14B6" w:rsidP="007F1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14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Module</w:t>
            </w:r>
          </w:p>
        </w:tc>
        <w:tc>
          <w:tcPr>
            <w:tcW w:w="0" w:type="auto"/>
            <w:vAlign w:val="center"/>
            <w:hideMark/>
          </w:tcPr>
          <w:p w14:paraId="5AF41FBA" w14:textId="77777777" w:rsidR="007F14B6" w:rsidRPr="007F14B6" w:rsidRDefault="007F14B6" w:rsidP="007F1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14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0" w:type="auto"/>
            <w:vAlign w:val="center"/>
            <w:hideMark/>
          </w:tcPr>
          <w:p w14:paraId="62720852" w14:textId="77777777" w:rsidR="007F14B6" w:rsidRPr="007F14B6" w:rsidRDefault="007F14B6" w:rsidP="007F1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14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Grade</w:t>
            </w:r>
          </w:p>
        </w:tc>
      </w:tr>
      <w:tr w:rsidR="007F14B6" w:rsidRPr="007F14B6" w14:paraId="66214C55" w14:textId="77777777" w:rsidTr="007F14B6">
        <w:trPr>
          <w:trHeight w:val="312"/>
          <w:tblCellSpacing w:w="15" w:type="dxa"/>
        </w:trPr>
        <w:tc>
          <w:tcPr>
            <w:tcW w:w="0" w:type="auto"/>
            <w:vAlign w:val="center"/>
            <w:hideMark/>
          </w:tcPr>
          <w:p w14:paraId="25C004EF" w14:textId="77777777" w:rsidR="007F14B6" w:rsidRPr="007F14B6" w:rsidRDefault="007F14B6" w:rsidP="007F1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4B6">
              <w:rPr>
                <w:rFonts w:ascii="Times New Roman" w:eastAsia="Times New Roman" w:hAnsi="Times New Roman" w:cs="Times New Roman"/>
                <w:sz w:val="24"/>
                <w:szCs w:val="24"/>
              </w:rPr>
              <w:t>GD101</w:t>
            </w:r>
          </w:p>
        </w:tc>
        <w:tc>
          <w:tcPr>
            <w:tcW w:w="0" w:type="auto"/>
            <w:vAlign w:val="center"/>
            <w:hideMark/>
          </w:tcPr>
          <w:p w14:paraId="528A01E4" w14:textId="77777777" w:rsidR="007F14B6" w:rsidRPr="007F14B6" w:rsidRDefault="007F14B6" w:rsidP="007F1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4B6"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to Graphic Design</w:t>
            </w:r>
          </w:p>
        </w:tc>
        <w:tc>
          <w:tcPr>
            <w:tcW w:w="0" w:type="auto"/>
            <w:vAlign w:val="center"/>
            <w:hideMark/>
          </w:tcPr>
          <w:p w14:paraId="13776318" w14:textId="77777777" w:rsidR="007F14B6" w:rsidRPr="007F14B6" w:rsidRDefault="007F14B6" w:rsidP="007F1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4B6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7F14B6" w:rsidRPr="007F14B6" w14:paraId="3B6BEB89" w14:textId="77777777" w:rsidTr="007F14B6">
        <w:trPr>
          <w:trHeight w:val="312"/>
          <w:tblCellSpacing w:w="15" w:type="dxa"/>
        </w:trPr>
        <w:tc>
          <w:tcPr>
            <w:tcW w:w="0" w:type="auto"/>
            <w:vAlign w:val="center"/>
            <w:hideMark/>
          </w:tcPr>
          <w:p w14:paraId="267A570F" w14:textId="77777777" w:rsidR="007F14B6" w:rsidRPr="007F14B6" w:rsidRDefault="007F14B6" w:rsidP="007F1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4B6">
              <w:rPr>
                <w:rFonts w:ascii="Times New Roman" w:eastAsia="Times New Roman" w:hAnsi="Times New Roman" w:cs="Times New Roman"/>
                <w:sz w:val="24"/>
                <w:szCs w:val="24"/>
              </w:rPr>
              <w:t>GD102</w:t>
            </w:r>
          </w:p>
        </w:tc>
        <w:tc>
          <w:tcPr>
            <w:tcW w:w="0" w:type="auto"/>
            <w:vAlign w:val="center"/>
            <w:hideMark/>
          </w:tcPr>
          <w:p w14:paraId="3E6AAFCB" w14:textId="77777777" w:rsidR="007F14B6" w:rsidRPr="007F14B6" w:rsidRDefault="007F14B6" w:rsidP="007F1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4B6">
              <w:rPr>
                <w:rFonts w:ascii="Times New Roman" w:eastAsia="Times New Roman" w:hAnsi="Times New Roman" w:cs="Times New Roman"/>
                <w:sz w:val="24"/>
                <w:szCs w:val="24"/>
              </w:rPr>
              <w:t>Adobe Photoshop</w:t>
            </w:r>
          </w:p>
        </w:tc>
        <w:tc>
          <w:tcPr>
            <w:tcW w:w="0" w:type="auto"/>
            <w:vAlign w:val="center"/>
            <w:hideMark/>
          </w:tcPr>
          <w:p w14:paraId="1DE6D451" w14:textId="77777777" w:rsidR="007F14B6" w:rsidRPr="007F14B6" w:rsidRDefault="007F14B6" w:rsidP="007F1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4B6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7F14B6" w:rsidRPr="007F14B6" w14:paraId="404FBA34" w14:textId="77777777" w:rsidTr="007F14B6">
        <w:trPr>
          <w:trHeight w:val="312"/>
          <w:tblCellSpacing w:w="15" w:type="dxa"/>
        </w:trPr>
        <w:tc>
          <w:tcPr>
            <w:tcW w:w="0" w:type="auto"/>
            <w:vAlign w:val="center"/>
            <w:hideMark/>
          </w:tcPr>
          <w:p w14:paraId="3637C4E1" w14:textId="77777777" w:rsidR="007F14B6" w:rsidRPr="007F14B6" w:rsidRDefault="007F14B6" w:rsidP="007F1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4B6">
              <w:rPr>
                <w:rFonts w:ascii="Times New Roman" w:eastAsia="Times New Roman" w:hAnsi="Times New Roman" w:cs="Times New Roman"/>
                <w:sz w:val="24"/>
                <w:szCs w:val="24"/>
              </w:rPr>
              <w:t>GD103</w:t>
            </w:r>
          </w:p>
        </w:tc>
        <w:tc>
          <w:tcPr>
            <w:tcW w:w="0" w:type="auto"/>
            <w:vAlign w:val="center"/>
            <w:hideMark/>
          </w:tcPr>
          <w:p w14:paraId="1488CAFA" w14:textId="77777777" w:rsidR="007F14B6" w:rsidRPr="007F14B6" w:rsidRDefault="007F14B6" w:rsidP="007F1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4B6">
              <w:rPr>
                <w:rFonts w:ascii="Times New Roman" w:eastAsia="Times New Roman" w:hAnsi="Times New Roman" w:cs="Times New Roman"/>
                <w:sz w:val="24"/>
                <w:szCs w:val="24"/>
              </w:rPr>
              <w:t>Adobe Illustrator</w:t>
            </w:r>
          </w:p>
        </w:tc>
        <w:tc>
          <w:tcPr>
            <w:tcW w:w="0" w:type="auto"/>
            <w:vAlign w:val="center"/>
            <w:hideMark/>
          </w:tcPr>
          <w:p w14:paraId="5EDF8720" w14:textId="77777777" w:rsidR="007F14B6" w:rsidRPr="007F14B6" w:rsidRDefault="007F14B6" w:rsidP="007F1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4B6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7F14B6" w:rsidRPr="007F14B6" w14:paraId="01709ED3" w14:textId="77777777" w:rsidTr="007F14B6">
        <w:trPr>
          <w:trHeight w:val="312"/>
          <w:tblCellSpacing w:w="15" w:type="dxa"/>
        </w:trPr>
        <w:tc>
          <w:tcPr>
            <w:tcW w:w="0" w:type="auto"/>
            <w:vAlign w:val="center"/>
            <w:hideMark/>
          </w:tcPr>
          <w:p w14:paraId="4DA74617" w14:textId="77777777" w:rsidR="007F14B6" w:rsidRPr="007F14B6" w:rsidRDefault="007F14B6" w:rsidP="007F1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4B6">
              <w:rPr>
                <w:rFonts w:ascii="Times New Roman" w:eastAsia="Times New Roman" w:hAnsi="Times New Roman" w:cs="Times New Roman"/>
                <w:sz w:val="24"/>
                <w:szCs w:val="24"/>
              </w:rPr>
              <w:t>GD104</w:t>
            </w:r>
          </w:p>
        </w:tc>
        <w:tc>
          <w:tcPr>
            <w:tcW w:w="0" w:type="auto"/>
            <w:vAlign w:val="center"/>
            <w:hideMark/>
          </w:tcPr>
          <w:p w14:paraId="2538BB18" w14:textId="77777777" w:rsidR="007F14B6" w:rsidRPr="007F14B6" w:rsidRDefault="007F14B6" w:rsidP="007F1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4B6">
              <w:rPr>
                <w:rFonts w:ascii="Times New Roman" w:eastAsia="Times New Roman" w:hAnsi="Times New Roman" w:cs="Times New Roman"/>
                <w:sz w:val="24"/>
                <w:szCs w:val="24"/>
              </w:rPr>
              <w:t>CorelDRAW</w:t>
            </w:r>
          </w:p>
        </w:tc>
        <w:tc>
          <w:tcPr>
            <w:tcW w:w="0" w:type="auto"/>
            <w:vAlign w:val="center"/>
            <w:hideMark/>
          </w:tcPr>
          <w:p w14:paraId="0C6E604A" w14:textId="77777777" w:rsidR="007F14B6" w:rsidRPr="007F14B6" w:rsidRDefault="007F14B6" w:rsidP="007F1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4B6">
              <w:rPr>
                <w:rFonts w:ascii="Times New Roman" w:eastAsia="Times New Roman" w:hAnsi="Times New Roman" w:cs="Times New Roman"/>
                <w:sz w:val="24"/>
                <w:szCs w:val="24"/>
              </w:rPr>
              <w:t>B+</w:t>
            </w:r>
          </w:p>
        </w:tc>
      </w:tr>
      <w:tr w:rsidR="007F14B6" w:rsidRPr="007F14B6" w14:paraId="1439BB20" w14:textId="77777777" w:rsidTr="007F14B6">
        <w:trPr>
          <w:trHeight w:val="312"/>
          <w:tblCellSpacing w:w="15" w:type="dxa"/>
        </w:trPr>
        <w:tc>
          <w:tcPr>
            <w:tcW w:w="0" w:type="auto"/>
            <w:vAlign w:val="center"/>
            <w:hideMark/>
          </w:tcPr>
          <w:p w14:paraId="5769FA2A" w14:textId="716604F7" w:rsidR="007F14B6" w:rsidRPr="007F14B6" w:rsidRDefault="007F14B6" w:rsidP="007F1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4B6">
              <w:rPr>
                <w:rFonts w:ascii="Times New Roman" w:eastAsia="Times New Roman" w:hAnsi="Times New Roman" w:cs="Times New Roman"/>
                <w:sz w:val="24"/>
                <w:szCs w:val="24"/>
              </w:rPr>
              <w:t>GD10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7AF0C9B" w14:textId="77777777" w:rsidR="007F14B6" w:rsidRPr="007F14B6" w:rsidRDefault="007F14B6" w:rsidP="007F1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4B6">
              <w:rPr>
                <w:rFonts w:ascii="Times New Roman" w:eastAsia="Times New Roman" w:hAnsi="Times New Roman" w:cs="Times New Roman"/>
                <w:sz w:val="24"/>
                <w:szCs w:val="24"/>
              </w:rPr>
              <w:t>Final Project</w:t>
            </w:r>
          </w:p>
        </w:tc>
        <w:tc>
          <w:tcPr>
            <w:tcW w:w="0" w:type="auto"/>
            <w:vAlign w:val="center"/>
            <w:hideMark/>
          </w:tcPr>
          <w:p w14:paraId="318346A3" w14:textId="77777777" w:rsidR="007F14B6" w:rsidRPr="007F14B6" w:rsidRDefault="007F14B6" w:rsidP="007F1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4B6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14:paraId="32DDC1B2" w14:textId="77777777" w:rsidR="007F14B6" w:rsidRDefault="007F14B6"/>
    <w:p w14:paraId="15D68C89" w14:textId="027AFE6E" w:rsidR="001C5550" w:rsidRDefault="007F14B6">
      <w:r>
        <w:rPr>
          <w:b/>
        </w:rPr>
        <w:t xml:space="preserve">GD101 – Introduction to </w:t>
      </w:r>
      <w:r>
        <w:rPr>
          <w:b/>
        </w:rPr>
        <w:t>Graphic Design</w:t>
      </w:r>
      <w:r>
        <w:rPr>
          <w:b/>
        </w:rPr>
        <w:br/>
      </w:r>
      <w:r>
        <w:t>Fundamentals of design, color theory, and visual communication.</w:t>
      </w:r>
      <w:r>
        <w:br/>
      </w:r>
      <w:r>
        <w:rPr>
          <w:b/>
        </w:rPr>
        <w:t>GD102 – Adobe Photoshop</w:t>
      </w:r>
      <w:r>
        <w:br/>
      </w:r>
      <w:r>
        <w:t>P</w:t>
      </w:r>
      <w:r>
        <w:t>hoto editing, retouching, and image manipulation.</w:t>
      </w:r>
      <w:r>
        <w:br/>
      </w:r>
      <w:r>
        <w:rPr>
          <w:b/>
        </w:rPr>
        <w:t>GD103 – Adobe Illustrator</w:t>
      </w:r>
      <w:r>
        <w:br/>
      </w:r>
      <w:r>
        <w:t>V</w:t>
      </w:r>
      <w:r>
        <w:t>ector design, logo creation, and illustrati</w:t>
      </w:r>
      <w:r>
        <w:t>on.</w:t>
      </w:r>
      <w:r>
        <w:br/>
      </w:r>
      <w:r>
        <w:rPr>
          <w:b/>
        </w:rPr>
        <w:t>GD104 – CorelDRAW</w:t>
      </w:r>
      <w:r>
        <w:rPr>
          <w:b/>
        </w:rPr>
        <w:br/>
      </w:r>
      <w:r>
        <w:t>V</w:t>
      </w:r>
      <w:r>
        <w:t>ector artwork and print design.</w:t>
      </w:r>
      <w:r>
        <w:br/>
      </w:r>
      <w:r>
        <w:rPr>
          <w:b/>
        </w:rPr>
        <w:t>GD107 – Final Project</w:t>
      </w:r>
      <w:r>
        <w:rPr>
          <w:b/>
        </w:rPr>
        <w:br/>
      </w:r>
      <w:r>
        <w:t>Compr</w:t>
      </w:r>
      <w:r>
        <w:t>ehensive practical design project.</w:t>
      </w:r>
      <w:r>
        <w:br/>
      </w:r>
    </w:p>
    <w:p w14:paraId="62DA118D" w14:textId="77777777" w:rsidR="001C5550" w:rsidRDefault="007F14B6">
      <w:r>
        <w:t>Overall Grade: A</w:t>
      </w:r>
    </w:p>
    <w:p w14:paraId="62E02763" w14:textId="77777777" w:rsidR="001C5550" w:rsidRDefault="007F14B6">
      <w:r>
        <w:t>Result: PASS</w:t>
      </w:r>
    </w:p>
    <w:p w14:paraId="4C53E0A6" w14:textId="77777777" w:rsidR="001C5550" w:rsidRDefault="007F14B6">
      <w:r>
        <w:t>Completion Status: Successfully Completed</w:t>
      </w:r>
      <w:r>
        <w:br/>
      </w:r>
    </w:p>
    <w:p w14:paraId="0B5BB217" w14:textId="1495091F" w:rsidR="001C5550" w:rsidRDefault="007F14B6">
      <w:r>
        <w:t>Date Issued: [Date]</w:t>
      </w:r>
      <w:r>
        <w:br/>
      </w:r>
      <w:r>
        <w:t>Location: Negombo, Sri Lanka</w:t>
      </w:r>
      <w:r>
        <w:br/>
      </w:r>
    </w:p>
    <w:p w14:paraId="439471A9" w14:textId="348B98F1" w:rsidR="001C5550" w:rsidRDefault="007F14B6">
      <w:r>
        <w:t>________________________</w:t>
      </w:r>
      <w:r>
        <w:br/>
        <w:t>Manager / Director</w:t>
      </w:r>
    </w:p>
    <w:sectPr w:rsidR="001C555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C5550"/>
    <w:rsid w:val="0029639D"/>
    <w:rsid w:val="00326F90"/>
    <w:rsid w:val="007F14B6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23526A"/>
  <w14:defaultImageDpi w14:val="300"/>
  <w15:docId w15:val="{6C441638-7234-4429-B969-98917A987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45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Mohamed Nafrees</cp:lastModifiedBy>
  <cp:revision>2</cp:revision>
  <dcterms:created xsi:type="dcterms:W3CDTF">2026-04-29T10:30:00Z</dcterms:created>
  <dcterms:modified xsi:type="dcterms:W3CDTF">2026-04-29T10:30:00Z</dcterms:modified>
  <cp:category/>
</cp:coreProperties>
</file>